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1965A" w14:textId="714177C9" w:rsidR="00872753" w:rsidRPr="00E40B9C" w:rsidRDefault="00872753" w:rsidP="00872753">
      <w:pPr>
        <w:pStyle w:val="BijlageGenummerdKop"/>
        <w:numPr>
          <w:ilvl w:val="0"/>
          <w:numId w:val="0"/>
        </w:numPr>
      </w:pPr>
      <w:bookmarkStart w:id="0" w:name="_Toc215565356"/>
      <w:r>
        <w:t>Bijlage G</w:t>
      </w:r>
      <w:r>
        <w:tab/>
      </w:r>
      <w:r>
        <w:tab/>
      </w:r>
      <w:r w:rsidRPr="00E40B9C">
        <w:t>Model K verklaring bestuurder omtrent rechtmatigheid inschrijving</w:t>
      </w:r>
      <w:bookmarkEnd w:id="0"/>
    </w:p>
    <w:p w14:paraId="3E41F820" w14:textId="77777777" w:rsidR="00872753" w:rsidRPr="00E40B9C" w:rsidRDefault="00872753" w:rsidP="00872753">
      <w:pPr>
        <w:pStyle w:val="Broodtekst"/>
        <w:rPr>
          <w:color w:val="000000"/>
          <w:lang w:val="nl-NL"/>
        </w:rPr>
      </w:pPr>
      <w:r w:rsidRPr="00E40B9C">
        <w:rPr>
          <w:lang w:val="nl-NL"/>
        </w:rPr>
        <w:t xml:space="preserve">Ondergetekende verklaart (verklaren) dat de onderhavige inschrijving ten behoeve van de opdracht met zaaknummer </w:t>
      </w:r>
      <w:bookmarkStart w:id="1" w:name="bwBijl_I_1"/>
      <w:r w:rsidRPr="00423ED0">
        <w:rPr>
          <w:color w:val="000000"/>
          <w:lang w:val="nl-NL"/>
        </w:rPr>
        <w:fldChar w:fldCharType="begin"/>
      </w:r>
      <w:r w:rsidRPr="00423ED0">
        <w:rPr>
          <w:color w:val="000000"/>
          <w:lang w:val="nl-NL"/>
        </w:rPr>
        <w:instrText xml:space="preserve"> DOCPROPERTY  PS_REFERENCE  \* MERGEFORMAT </w:instrText>
      </w:r>
      <w:r w:rsidRPr="00423ED0">
        <w:rPr>
          <w:color w:val="000000"/>
          <w:lang w:val="nl-NL"/>
        </w:rPr>
        <w:fldChar w:fldCharType="separate"/>
      </w:r>
      <w:r w:rsidRPr="00423ED0">
        <w:rPr>
          <w:color w:val="000000"/>
          <w:lang w:val="nl-NL"/>
        </w:rPr>
        <w:t>31209876</w:t>
      </w:r>
      <w:r w:rsidRPr="00423ED0">
        <w:rPr>
          <w:color w:val="000000"/>
          <w:lang w:val="nl-NL"/>
        </w:rPr>
        <w:fldChar w:fldCharType="end"/>
      </w:r>
      <w:bookmarkEnd w:id="1"/>
      <w:r w:rsidRPr="00E40B9C">
        <w:rPr>
          <w:color w:val="000000"/>
          <w:lang w:val="nl-NL"/>
        </w:rPr>
        <w:t>,</w:t>
      </w:r>
      <w:r w:rsidRPr="00E40B9C">
        <w:rPr>
          <w:lang w:val="nl-NL"/>
        </w:rPr>
        <w:t xml:space="preserve"> voor het</w:t>
      </w:r>
      <w:r w:rsidRPr="00E40B9C">
        <w:rPr>
          <w:bCs/>
          <w:color w:val="000000"/>
          <w:lang w:val="nl-NL"/>
        </w:rPr>
        <w:t xml:space="preserve"> </w:t>
      </w:r>
      <w:bookmarkStart w:id="2" w:name="bwBijl_I_2"/>
      <w:r w:rsidRPr="00423ED0">
        <w:rPr>
          <w:color w:val="000000"/>
          <w:lang w:val="nl-NL"/>
        </w:rPr>
        <w:fldChar w:fldCharType="begin"/>
      </w:r>
      <w:r w:rsidRPr="00423ED0">
        <w:rPr>
          <w:color w:val="000000"/>
          <w:lang w:val="nl-NL"/>
        </w:rPr>
        <w:instrText xml:space="preserve"> DOCPROPERTY  ZAAK_ONDERWERP  \* MERGEFORMAT </w:instrText>
      </w:r>
      <w:r w:rsidRPr="00423ED0">
        <w:rPr>
          <w:color w:val="000000"/>
          <w:lang w:val="nl-NL"/>
        </w:rPr>
        <w:fldChar w:fldCharType="separate"/>
      </w:r>
      <w:r w:rsidRPr="00423ED0">
        <w:rPr>
          <w:color w:val="000000"/>
          <w:lang w:val="nl-NL"/>
        </w:rPr>
        <w:t>Raamovereenkomst variabel onderhoud bruggen en sluizen Noord- Nederland</w:t>
      </w:r>
      <w:r w:rsidRPr="00423ED0">
        <w:rPr>
          <w:color w:val="000000"/>
          <w:lang w:val="nl-NL"/>
        </w:rPr>
        <w:fldChar w:fldCharType="end"/>
      </w:r>
      <w:bookmarkEnd w:id="2"/>
      <w:r w:rsidRPr="00E40B9C">
        <w:rPr>
          <w:color w:val="000000"/>
          <w:lang w:val="nl-NL"/>
        </w:rPr>
        <w:t>, niet tot stand is gekomen onder invloed van een overeenkomst, besluit of gedraging in strijd met het Nederlandse of Europese mededingingsrecht.</w:t>
      </w:r>
    </w:p>
    <w:p w14:paraId="03D8C02A" w14:textId="77777777" w:rsidR="00872753" w:rsidRPr="00E40B9C" w:rsidRDefault="00872753" w:rsidP="00872753">
      <w:pPr>
        <w:pStyle w:val="Broodtekst"/>
        <w:rPr>
          <w:lang w:val="nl-NL"/>
        </w:rPr>
      </w:pPr>
    </w:p>
    <w:p w14:paraId="2D50CB3F" w14:textId="77777777" w:rsidR="00872753" w:rsidRPr="00E40B9C" w:rsidRDefault="00872753" w:rsidP="00872753">
      <w:pPr>
        <w:pStyle w:val="Broodtekst"/>
        <w:rPr>
          <w:lang w:val="nl-NL"/>
        </w:rPr>
      </w:pPr>
      <w:r w:rsidRPr="00E40B9C">
        <w:rPr>
          <w:lang w:val="nl-NL"/>
        </w:rPr>
        <w:t>Aldus naar waarheid opgemaakt.</w:t>
      </w:r>
    </w:p>
    <w:p w14:paraId="0F920E60" w14:textId="77777777" w:rsidR="00872753" w:rsidRPr="00E40B9C" w:rsidRDefault="00872753" w:rsidP="00872753">
      <w:pPr>
        <w:pStyle w:val="Broodtekst"/>
        <w:rPr>
          <w:lang w:val="nl-NL"/>
        </w:rPr>
      </w:pPr>
    </w:p>
    <w:p w14:paraId="713E2E39" w14:textId="77777777" w:rsidR="00872753" w:rsidRPr="00E40B9C" w:rsidRDefault="00872753" w:rsidP="00872753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op…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(datum)</w:t>
      </w:r>
    </w:p>
    <w:p w14:paraId="79802721" w14:textId="77777777" w:rsidR="00872753" w:rsidRPr="00E40B9C" w:rsidRDefault="00872753" w:rsidP="00872753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te…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(plaats)</w:t>
      </w:r>
    </w:p>
    <w:p w14:paraId="446A28E1" w14:textId="77777777" w:rsidR="00872753" w:rsidRPr="00E40B9C" w:rsidRDefault="00872753" w:rsidP="00872753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door…</w:t>
      </w:r>
      <w:r w:rsidRPr="00E40B9C">
        <w:rPr>
          <w:lang w:val="nl-NL"/>
        </w:rPr>
        <w:tab/>
      </w:r>
      <w:r w:rsidRPr="00E40B9C">
        <w:rPr>
          <w:lang w:val="nl-NL"/>
        </w:rPr>
        <w:tab/>
        <w:t>(naam en voorletter(s))</w:t>
      </w:r>
    </w:p>
    <w:p w14:paraId="37AF1E60" w14:textId="77777777" w:rsidR="00872753" w:rsidRPr="00E40B9C" w:rsidRDefault="00872753" w:rsidP="00872753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als bestuurder van…</w:t>
      </w:r>
      <w:r w:rsidRPr="00E40B9C">
        <w:rPr>
          <w:lang w:val="nl-NL"/>
        </w:rPr>
        <w:tab/>
        <w:t>(naam en vestigingsplaats bedrijf)</w:t>
      </w:r>
    </w:p>
    <w:p w14:paraId="542D0C29" w14:textId="77777777" w:rsidR="00872753" w:rsidRPr="00E40B9C" w:rsidRDefault="00872753" w:rsidP="00872753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die…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(naam en vestigingsplaats bedrijf)</w:t>
      </w:r>
    </w:p>
    <w:p w14:paraId="5F385F14" w14:textId="77777777" w:rsidR="00872753" w:rsidRPr="00E40B9C" w:rsidRDefault="00872753" w:rsidP="00872753">
      <w:pPr>
        <w:autoSpaceDE w:val="0"/>
        <w:autoSpaceDN w:val="0"/>
        <w:adjustRightInd w:val="0"/>
        <w:rPr>
          <w:rFonts w:cs="Arial"/>
          <w:lang w:val="nl-NL"/>
        </w:rPr>
      </w:pPr>
    </w:p>
    <w:p w14:paraId="10A46879" w14:textId="77777777" w:rsidR="00872753" w:rsidRPr="00E40B9C" w:rsidRDefault="00872753" w:rsidP="00872753">
      <w:pPr>
        <w:autoSpaceDE w:val="0"/>
        <w:autoSpaceDN w:val="0"/>
        <w:adjustRightInd w:val="0"/>
        <w:rPr>
          <w:rFonts w:cs="Arial"/>
          <w:lang w:val="nl-NL"/>
        </w:rPr>
      </w:pPr>
      <w:r w:rsidRPr="00E40B9C">
        <w:rPr>
          <w:rFonts w:cs="Arial"/>
          <w:lang w:val="nl-NL"/>
        </w:rPr>
        <w:t>ter zake van deze Inschrijving rechtsgeldig vertegenwoordigt.</w:t>
      </w:r>
    </w:p>
    <w:p w14:paraId="0E489425" w14:textId="77777777" w:rsidR="00872753" w:rsidRPr="00E40B9C" w:rsidRDefault="00872753" w:rsidP="00872753">
      <w:pPr>
        <w:autoSpaceDE w:val="0"/>
        <w:autoSpaceDN w:val="0"/>
        <w:adjustRightInd w:val="0"/>
        <w:rPr>
          <w:rFonts w:cs="Arial"/>
          <w:lang w:val="nl-NL"/>
        </w:rPr>
      </w:pPr>
    </w:p>
    <w:p w14:paraId="11680D09" w14:textId="77777777" w:rsidR="00872753" w:rsidRPr="00E40B9C" w:rsidRDefault="00872753" w:rsidP="00872753">
      <w:pPr>
        <w:pStyle w:val="Broodtekst"/>
        <w:rPr>
          <w:b/>
          <w:lang w:val="nl-NL"/>
        </w:rPr>
      </w:pPr>
      <w:r w:rsidRPr="00E40B9C">
        <w:rPr>
          <w:b/>
          <w:lang w:val="nl-NL"/>
        </w:rPr>
        <w:t>Ondertekening</w:t>
      </w:r>
    </w:p>
    <w:p w14:paraId="5FC8D195" w14:textId="77777777" w:rsidR="00872753" w:rsidRPr="00E40B9C" w:rsidRDefault="00872753" w:rsidP="00872753">
      <w:pPr>
        <w:pStyle w:val="Broodtekst"/>
        <w:rPr>
          <w:lang w:val="nl-NL"/>
        </w:rPr>
      </w:pPr>
    </w:p>
    <w:p w14:paraId="361D2DA0" w14:textId="77777777" w:rsidR="00872753" w:rsidRPr="00E40B9C" w:rsidRDefault="00872753" w:rsidP="00872753">
      <w:pPr>
        <w:pStyle w:val="Broodtekst"/>
        <w:rPr>
          <w:rFonts w:cs="V&amp;W Syntax (Adobe)"/>
          <w:b/>
          <w:lang w:val="nl-NL"/>
        </w:rPr>
      </w:pPr>
      <w:r w:rsidRPr="00E40B9C">
        <w:rPr>
          <w:lang w:val="nl-NL"/>
        </w:rPr>
        <w:t xml:space="preserve">De Model K verklaring dient door de inschrijver en in geval van een samenwerkingsverband van ondernemers, al dan niet een vennootschap onder firma, </w:t>
      </w:r>
      <w:r w:rsidRPr="00E40B9C">
        <w:rPr>
          <w:u w:val="single"/>
          <w:lang w:val="nl-NL"/>
        </w:rPr>
        <w:t>alle</w:t>
      </w:r>
      <w:r w:rsidRPr="00E40B9C">
        <w:rPr>
          <w:lang w:val="nl-NL"/>
        </w:rPr>
        <w:t xml:space="preserve"> inschrijvers, digitaal te worden ondertekend conform</w:t>
      </w:r>
      <w:r w:rsidRPr="00E40B9C">
        <w:rPr>
          <w:color w:val="000000" w:themeColor="text1"/>
          <w:lang w:val="nl-NL"/>
        </w:rPr>
        <w:t xml:space="preserve"> </w:t>
      </w:r>
      <w:r w:rsidRPr="00E40B9C">
        <w:rPr>
          <w:lang w:val="nl-NL"/>
        </w:rPr>
        <w:t xml:space="preserve">paragraaf </w:t>
      </w:r>
      <w:bookmarkStart w:id="3" w:name="bwBijl_I_641"/>
      <w:r w:rsidRPr="00423ED0">
        <w:rPr>
          <w:color w:val="000000"/>
          <w:lang w:val="nl-NL"/>
        </w:rPr>
        <w:t>6.3.1</w:t>
      </w:r>
      <w:bookmarkEnd w:id="3"/>
      <w:r w:rsidRPr="00E40B9C">
        <w:rPr>
          <w:color w:val="000000" w:themeColor="text1"/>
          <w:lang w:val="nl-NL"/>
        </w:rPr>
        <w:t>.</w:t>
      </w:r>
    </w:p>
    <w:p w14:paraId="186C2D91" w14:textId="77777777" w:rsidR="00872753" w:rsidRPr="00E40B9C" w:rsidRDefault="00872753" w:rsidP="00872753">
      <w:pPr>
        <w:pStyle w:val="Broodtekst"/>
        <w:rPr>
          <w:lang w:val="nl-NL"/>
        </w:rPr>
      </w:pPr>
    </w:p>
    <w:p w14:paraId="091CD05F" w14:textId="77777777" w:rsidR="003F5EB0" w:rsidRPr="00872753" w:rsidRDefault="003F5EB0" w:rsidP="003F5EB0">
      <w:pPr>
        <w:rPr>
          <w:lang w:val="nl-NL"/>
        </w:rPr>
      </w:pPr>
    </w:p>
    <w:sectPr w:rsidR="003F5EB0" w:rsidRPr="00872753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28F84" w14:textId="77777777" w:rsidR="00872753" w:rsidRDefault="00872753" w:rsidP="0088501B">
      <w:r>
        <w:separator/>
      </w:r>
    </w:p>
  </w:endnote>
  <w:endnote w:type="continuationSeparator" w:id="0">
    <w:p w14:paraId="4FAFF21B" w14:textId="77777777" w:rsidR="00872753" w:rsidRDefault="00872753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hit Hindi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E1AF1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4F629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B3EB9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8FBA7" w14:textId="77777777" w:rsidR="00872753" w:rsidRDefault="00872753" w:rsidP="0088501B">
      <w:r>
        <w:separator/>
      </w:r>
    </w:p>
  </w:footnote>
  <w:footnote w:type="continuationSeparator" w:id="0">
    <w:p w14:paraId="7CBAF1AB" w14:textId="77777777" w:rsidR="00872753" w:rsidRDefault="00872753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E69A1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B29E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747C5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1036083597">
    <w:abstractNumId w:val="9"/>
  </w:num>
  <w:num w:numId="2" w16cid:durableId="1486162854">
    <w:abstractNumId w:val="11"/>
  </w:num>
  <w:num w:numId="3" w16cid:durableId="1517840126">
    <w:abstractNumId w:val="28"/>
  </w:num>
  <w:num w:numId="4" w16cid:durableId="3435295">
    <w:abstractNumId w:val="10"/>
  </w:num>
  <w:num w:numId="5" w16cid:durableId="321662120">
    <w:abstractNumId w:val="16"/>
  </w:num>
  <w:num w:numId="6" w16cid:durableId="2081176911">
    <w:abstractNumId w:val="19"/>
  </w:num>
  <w:num w:numId="7" w16cid:durableId="454711463">
    <w:abstractNumId w:val="2"/>
  </w:num>
  <w:num w:numId="8" w16cid:durableId="203910726">
    <w:abstractNumId w:val="1"/>
  </w:num>
  <w:num w:numId="9" w16cid:durableId="1573158138">
    <w:abstractNumId w:val="0"/>
  </w:num>
  <w:num w:numId="10" w16cid:durableId="549222955">
    <w:abstractNumId w:val="7"/>
  </w:num>
  <w:num w:numId="11" w16cid:durableId="1320109951">
    <w:abstractNumId w:val="5"/>
  </w:num>
  <w:num w:numId="12" w16cid:durableId="577595639">
    <w:abstractNumId w:val="5"/>
  </w:num>
  <w:num w:numId="13" w16cid:durableId="1473794184">
    <w:abstractNumId w:val="29"/>
  </w:num>
  <w:num w:numId="14" w16cid:durableId="2090734622">
    <w:abstractNumId w:val="3"/>
  </w:num>
  <w:num w:numId="15" w16cid:durableId="1044673768">
    <w:abstractNumId w:val="17"/>
  </w:num>
  <w:num w:numId="16" w16cid:durableId="1969703990">
    <w:abstractNumId w:val="23"/>
  </w:num>
  <w:num w:numId="17" w16cid:durableId="1844926996">
    <w:abstractNumId w:val="8"/>
  </w:num>
  <w:num w:numId="18" w16cid:durableId="645087525">
    <w:abstractNumId w:val="20"/>
  </w:num>
  <w:num w:numId="19" w16cid:durableId="1758213066">
    <w:abstractNumId w:val="30"/>
  </w:num>
  <w:num w:numId="20" w16cid:durableId="1697996658">
    <w:abstractNumId w:val="12"/>
  </w:num>
  <w:num w:numId="21" w16cid:durableId="770659568">
    <w:abstractNumId w:val="22"/>
  </w:num>
  <w:num w:numId="22" w16cid:durableId="1567110855">
    <w:abstractNumId w:val="25"/>
  </w:num>
  <w:num w:numId="23" w16cid:durableId="1910917409">
    <w:abstractNumId w:val="18"/>
  </w:num>
  <w:num w:numId="24" w16cid:durableId="1593247229">
    <w:abstractNumId w:val="27"/>
  </w:num>
  <w:num w:numId="25" w16cid:durableId="1791246905">
    <w:abstractNumId w:val="26"/>
  </w:num>
  <w:num w:numId="26" w16cid:durableId="1217476592">
    <w:abstractNumId w:val="6"/>
  </w:num>
  <w:num w:numId="27" w16cid:durableId="137966976">
    <w:abstractNumId w:val="15"/>
  </w:num>
  <w:num w:numId="28" w16cid:durableId="2009365485">
    <w:abstractNumId w:val="21"/>
  </w:num>
  <w:num w:numId="29" w16cid:durableId="1413090638">
    <w:abstractNumId w:val="4"/>
  </w:num>
  <w:num w:numId="30" w16cid:durableId="446779400">
    <w:abstractNumId w:val="13"/>
  </w:num>
  <w:num w:numId="31" w16cid:durableId="1473592455">
    <w:abstractNumId w:val="24"/>
  </w:num>
  <w:num w:numId="32" w16cid:durableId="15443703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753"/>
    <w:rsid w:val="00043163"/>
    <w:rsid w:val="00056D70"/>
    <w:rsid w:val="000B3F94"/>
    <w:rsid w:val="000E1F3B"/>
    <w:rsid w:val="000E4177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72753"/>
    <w:rsid w:val="0088386A"/>
    <w:rsid w:val="0088501B"/>
    <w:rsid w:val="008D2753"/>
    <w:rsid w:val="008E3581"/>
    <w:rsid w:val="00905289"/>
    <w:rsid w:val="009A75DD"/>
    <w:rsid w:val="009C5CF5"/>
    <w:rsid w:val="00A32591"/>
    <w:rsid w:val="00A77ABF"/>
    <w:rsid w:val="00A863E9"/>
    <w:rsid w:val="00B022C4"/>
    <w:rsid w:val="00B33E66"/>
    <w:rsid w:val="00B559E9"/>
    <w:rsid w:val="00B72222"/>
    <w:rsid w:val="00B80650"/>
    <w:rsid w:val="00C36FAA"/>
    <w:rsid w:val="00C40B33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EF94D"/>
  <w15:chartTrackingRefBased/>
  <w15:docId w15:val="{86B46D24-1ED1-4933-81BB-705DE9C07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18"/>
        <w:szCs w:val="18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872753"/>
    <w:pPr>
      <w:spacing w:line="240" w:lineRule="atLeast"/>
    </w:pPr>
    <w:rPr>
      <w:rFonts w:ascii="Verdana" w:hAnsi="Verdana" w:cs="Lohit Hindi"/>
      <w:kern w:val="0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87275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87275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87275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87275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87275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7275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7275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72753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872753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872753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872753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872753"/>
    <w:pPr>
      <w:pageBreakBefore/>
      <w:numPr>
        <w:numId w:val="32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kern w:val="0"/>
      <w:sz w:val="24"/>
      <w:lang w:eastAsia="nl-NL"/>
      <w14:ligatures w14:val="none"/>
    </w:rPr>
  </w:style>
  <w:style w:type="character" w:customStyle="1" w:styleId="BroodtekstChar">
    <w:name w:val="Broodtekst Char"/>
    <w:basedOn w:val="Standaardalinea-lettertype"/>
    <w:link w:val="Broodtekst"/>
    <w:rsid w:val="00872753"/>
    <w:rPr>
      <w:rFonts w:ascii="Verdana" w:hAnsi="Verdana" w:cs="Lohit Hindi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19" Type="http://schemas.openxmlformats.org/officeDocument/2006/relationships/customXml" Target="../customXml/item5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798FF7DBBD846B4ABFE3B9604503EF53" ma:contentTypeVersion="21" ma:contentTypeDescription="Een nieuw document maken." ma:contentTypeScope="" ma:versionID="9ddb43c38bf13fd9ad55062f4c8e4253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bae94c91-332f-460d-9f1b-00644f4676d7" targetNamespace="http://schemas.microsoft.com/office/2006/metadata/properties" ma:root="true" ma:fieldsID="5bd7aa956f97af711622f2cb4b4a60ce" ns1:_="" ns2:_="" ns3:_="">
    <xsd:import namespace="http://schemas.microsoft.com/sharepoint/v3"/>
    <xsd:import namespace="cb665cb2-4c1b-4338-95f1-4dd7cd771ce0"/>
    <xsd:import namespace="bae94c91-332f-460d-9f1b-00644f4676d7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106d6806-1096-41df-a5e3-5d0120d6b389}" ma:internalName="TaxCatchAll" ma:readOnly="false" ma:showField="CatchAllData" ma:web="bae94c91-332f-460d-9f1b-00644f4676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106d6806-1096-41df-a5e3-5d0120d6b389}" ma:internalName="TaxCatchAllLabel" ma:readOnly="true" ma:showField="CatchAllDataLabel" ma:web="bae94c91-332f-460d-9f1b-00644f4676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94c91-332f-460d-9f1b-00644f4676d7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_dlc_DocId xmlns="bae94c91-332f-460d-9f1b-00644f4676d7">CON00-595071304-367</_dlc_DocId>
    <TaxCatchAll xmlns="cb665cb2-4c1b-4338-95f1-4dd7cd771ce0">
      <Value>3</Value>
    </TaxCatchAll>
    <_dlc_DocIdUrl xmlns="bae94c91-332f-460d-9f1b-00644f4676d7">
      <Url>https://connect.sp02.rws.nl/sites/con0000524/_layouts/15/DocIdRedir.aspx?ID=CON00-595071304-367</Url>
      <Description>CON00-595071304-367</Description>
    </_dlc_DocIdUrl>
    <Connect-Status xmlns="cb665cb2-4c1b-4338-95f1-4dd7cd771ce0">Concept</Connect-Status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Props1.xml><?xml version="1.0" encoding="utf-8"?>
<ds:datastoreItem xmlns:ds="http://schemas.openxmlformats.org/officeDocument/2006/customXml" ds:itemID="{B2FFD11F-0601-4909-AD9E-FD2F55838872}"/>
</file>

<file path=customXml/itemProps2.xml><?xml version="1.0" encoding="utf-8"?>
<ds:datastoreItem xmlns:ds="http://schemas.openxmlformats.org/officeDocument/2006/customXml" ds:itemID="{454054EB-77F8-4BEB-ACAC-327172D96F48}"/>
</file>

<file path=customXml/itemProps3.xml><?xml version="1.0" encoding="utf-8"?>
<ds:datastoreItem xmlns:ds="http://schemas.openxmlformats.org/officeDocument/2006/customXml" ds:itemID="{1FCAC511-81A6-4AD5-831B-5337C0923BBA}"/>
</file>

<file path=customXml/itemProps4.xml><?xml version="1.0" encoding="utf-8"?>
<ds:datastoreItem xmlns:ds="http://schemas.openxmlformats.org/officeDocument/2006/customXml" ds:itemID="{FEEFC97B-CA3A-4653-9879-B76738452CC4}"/>
</file>

<file path=customXml/itemProps5.xml><?xml version="1.0" encoding="utf-8"?>
<ds:datastoreItem xmlns:ds="http://schemas.openxmlformats.org/officeDocument/2006/customXml" ds:itemID="{BB3C4B29-0B0B-4968-963C-1372E7547F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858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Verschuur, Karlijn (RWS PPO)</dc:creator>
  <cp:keywords/>
  <dc:description/>
  <cp:lastModifiedBy>Verschuur, Karlijn (RWS PPO)</cp:lastModifiedBy>
  <cp:revision>1</cp:revision>
  <dcterms:created xsi:type="dcterms:W3CDTF">2025-12-18T10:23:00Z</dcterms:created>
  <dcterms:modified xsi:type="dcterms:W3CDTF">2025-12-18T10:24:00Z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0x0101006D56A7865C58A149A83C55730CE7EA1800798FF7DBBD846B4ABFE3B9604503EF53</vt:lpwstr>
  </property>
  <property fmtid="{D5CDD505-2E9C-101B-9397-08002B2CF9AE}" pid="3" name="_dlc_DocIdItemGuid">
    <vt:lpwstr>379076f1-ff30-4086-b327-67b33fcd30d8</vt:lpwstr>
  </property>
  <property fmtid="{D5CDD505-2E9C-101B-9397-08002B2CF9AE}" pid="4" name="TaxKeyword">
    <vt:lpwstr/>
  </property>
  <property fmtid="{D5CDD505-2E9C-101B-9397-08002B2CF9AE}" pid="5" name="Connect-Vertrouwelijkheid">
    <vt:lpwstr>3;#RWS Bedrijfsvertrouwelijk/geen|1523f3d8-a3f5-4033-a4d4-a04bf7d6d8cc</vt:lpwstr>
  </property>
</Properties>
</file>